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4951586" name="83397fa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4011997" name="83397fa0-cc32-11f0-8c2e-cb439f97502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3708946" name="a2d981c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7205469" name="a2d981c0-cc32-11f0-8c2e-cb439f97502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9834975" name="bd8f1f7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7858404" name="bd8f1f70-cc32-11f0-8c2e-cb439f97502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0509069" name="5616d26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043693" name="5616d260-cc33-11f0-8c2e-cb439f97502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6604613" name="d316ca9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4048793" name="d316ca90-cc33-11f0-8c2e-cb439f97502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Wohnzimner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743192" name="372d5990-cc34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0874617" name="372d5990-cc34-11f0-8c2e-cb439f97502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8720161" name="30dfd0c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7851670" name="30dfd0c0-cc36-11f0-8c2e-cb439f97502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6383712" name="1542d5c0-cc35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9688678" name="1542d5c0-cc35-11f0-8c2e-cb439f97502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4521201" name="6df728a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3460207" name="6df728a0-cc36-11f0-8c2e-cb439f97502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5339347" name="960585d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5897086" name="960585d0-cc36-11f0-8c2e-cb439f97502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0965516" name="0142d4b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8388470" name="0142d4b0-cc37-11f0-8c2e-cb439f97502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6757923" name="123535b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0804688" name="123535b0-cc37-11f0-8c2e-cb439f97502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6128255" name="92e4a15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7169449" name="92e4a150-cc37-11f0-8c2e-cb439f97502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6327849" name="af980ad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961829" name="af980ad0-cc37-11f0-8c2e-cb439f97502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310585" name="6d0a6cc0-cc38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3576124" name="6d0a6cc0-cc38-11f0-8c2e-cb439f97502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3987175" name="6150259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8108058" name="61502590-cc39-11f0-8c2e-cb439f97502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4063580" name="b050c19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1774911" name="b050c190-cc39-11f0-8c2e-cb439f97502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5404774" name="69d8f100-cc3a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4735071" name="69d8f100-cc3a-11f0-8c2e-cb439f97502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211891" name="9e823bf0-cc3a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590701" name="9e823bf0-cc3a-11f0-8c2e-cb439f97502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7644990" name="43b0ea9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9824906" name="43b0ea90-cc3b-11f0-8c2e-cb439f97502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6544067" name="7058cd1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557008" name="7058cd10-cc3b-11f0-8c2e-cb439f97502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6347956" name="824e1f2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3429529" name="824e1f20-cc3b-11f0-8c2e-cb439f97502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7546234" name="d41c0bf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809491" name="d41c0bf0-cc3b-11f0-8c2e-cb439f97502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Wohnzimner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6366717" name="2eb9fbd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0597379" name="2eb9fbd0-cc3c-11f0-8c2e-cb439f97502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6402052" name="91dbf1a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6251174" name="91dbf1a0-cc3c-11f0-8c2e-cb439f97502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5266337" name="d926ad2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213241" name="d926ad20-cc3c-11f0-8c2e-cb439f97502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4344765" name="97adda7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147784" name="97adda70-cc3d-11f0-8c2e-cb439f97502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Sockel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3678203" name="b3d8b30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343614" name="b3d8b300-cc3d-11f0-8c2e-cb439f97502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Büelstrasse 4, 9430 St. Margrethen</w:t>
          </w:r>
        </w:p>
        <w:p>
          <w:pPr>
            <w:spacing w:before="0" w:after="0"/>
          </w:pPr>
          <w:r>
            <w:t>601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